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AI_5. Marginal effects of fiscal rules by design feature</w:t>
      </w:r>
    </w:p>
    <w:tbl>
      <w:tblPr>
        <w:tblStyle w:val="TableGrid"/>
        <w:tblW w:w="0" w:type="auto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Enforcement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Correction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Statutory basis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Government coverage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Escape clauses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Cyclically adjutsed targets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Spending carve-outs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(0.05)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